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2DA35" w14:textId="77777777" w:rsidR="00DD0355" w:rsidRDefault="00DD0355" w:rsidP="003C19FE">
      <w:pPr>
        <w:rPr>
          <w:b/>
          <w:bCs/>
          <w:sz w:val="40"/>
          <w:szCs w:val="40"/>
        </w:rPr>
      </w:pPr>
    </w:p>
    <w:p w14:paraId="6552DA36" w14:textId="7777777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6552DA37" w14:textId="77777777" w:rsidR="00FD0FAE" w:rsidRDefault="00FD0FAE" w:rsidP="003C19FE"/>
    <w:p w14:paraId="6552DA38" w14:textId="77777777" w:rsidR="003C19FE" w:rsidRPr="003C19FE" w:rsidRDefault="003C19FE" w:rsidP="003C19FE">
      <w:r w:rsidRPr="003C19FE">
        <w:t>De hierna te noemen inschrijver(s):</w:t>
      </w:r>
    </w:p>
    <w:p w14:paraId="6552DA39" w14:textId="77777777" w:rsidR="00220940" w:rsidRDefault="00220940" w:rsidP="003C19FE"/>
    <w:p w14:paraId="6552DA3A" w14:textId="77777777" w:rsidR="00FD0FAE" w:rsidRDefault="003C19FE" w:rsidP="003C19FE">
      <w:r w:rsidRPr="003C19FE">
        <w:t xml:space="preserve">a. _____________________________________________ </w:t>
      </w:r>
    </w:p>
    <w:p w14:paraId="6552DA3B" w14:textId="77777777" w:rsidR="00FD0FAE" w:rsidRDefault="003C19FE" w:rsidP="003C19FE">
      <w:r w:rsidRPr="003C19FE">
        <w:t xml:space="preserve">gevestigd te: _______________________________________ </w:t>
      </w:r>
    </w:p>
    <w:p w14:paraId="6552DA3C" w14:textId="77777777" w:rsidR="003C19FE" w:rsidRPr="003C19FE" w:rsidRDefault="003C19FE" w:rsidP="003C19FE">
      <w:r w:rsidRPr="003C19FE">
        <w:t>KVK-nummer ______________________________</w:t>
      </w:r>
    </w:p>
    <w:p w14:paraId="6552DA3D" w14:textId="77777777" w:rsidR="00220940" w:rsidRDefault="00220940" w:rsidP="003C19FE"/>
    <w:p w14:paraId="6552DA3E" w14:textId="77777777" w:rsidR="00FD0FAE" w:rsidRDefault="003C19FE" w:rsidP="003C19FE">
      <w:r w:rsidRPr="003C19FE">
        <w:t xml:space="preserve">b. _____________________________________________ </w:t>
      </w:r>
    </w:p>
    <w:p w14:paraId="6552DA3F" w14:textId="77777777" w:rsidR="00FD0FAE" w:rsidRDefault="003C19FE" w:rsidP="003C19FE">
      <w:r w:rsidRPr="003C19FE">
        <w:t xml:space="preserve">gevestigd te: _______________________________________ </w:t>
      </w:r>
    </w:p>
    <w:p w14:paraId="6552DA40" w14:textId="77777777" w:rsidR="003C19FE" w:rsidRPr="003C19FE" w:rsidRDefault="003C19FE" w:rsidP="003C19FE">
      <w:r w:rsidRPr="003C19FE">
        <w:t>KVK-nummer ______________________________</w:t>
      </w:r>
    </w:p>
    <w:p w14:paraId="6552DA41" w14:textId="77777777" w:rsidR="00220940" w:rsidRDefault="00220940" w:rsidP="003C19FE"/>
    <w:p w14:paraId="6552DA42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6552DA43" w14:textId="77777777" w:rsidR="00FD0FAE" w:rsidRDefault="00FD0FAE" w:rsidP="003C19FE"/>
    <w:p w14:paraId="6552DA44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6552DA45" w14:textId="77777777" w:rsidR="00220940" w:rsidRDefault="00220940" w:rsidP="003C19FE"/>
    <w:p w14:paraId="6552DA46" w14:textId="6082C3AB" w:rsidR="00FD0FAE" w:rsidRPr="00D93CF8" w:rsidRDefault="00B264D1" w:rsidP="003C19FE">
      <w:pPr>
        <w:rPr>
          <w:b/>
          <w:sz w:val="28"/>
          <w:szCs w:val="28"/>
        </w:rPr>
      </w:pPr>
      <w:r w:rsidRPr="004246B8">
        <w:rPr>
          <w:b/>
          <w:sz w:val="28"/>
          <w:szCs w:val="28"/>
        </w:rPr>
        <w:t>AI 2021-0</w:t>
      </w:r>
      <w:r w:rsidR="004246B8" w:rsidRPr="004246B8">
        <w:rPr>
          <w:b/>
          <w:sz w:val="28"/>
          <w:szCs w:val="28"/>
        </w:rPr>
        <w:t>175</w:t>
      </w:r>
      <w:r>
        <w:rPr>
          <w:b/>
          <w:sz w:val="28"/>
          <w:szCs w:val="28"/>
        </w:rPr>
        <w:t xml:space="preserve"> Levering niet Puccini materialen OVL en LSD</w:t>
      </w:r>
      <w:r w:rsidR="003C19FE" w:rsidRPr="00D93CF8">
        <w:rPr>
          <w:b/>
          <w:sz w:val="28"/>
          <w:szCs w:val="28"/>
        </w:rPr>
        <w:t xml:space="preserve"> </w:t>
      </w:r>
    </w:p>
    <w:p w14:paraId="6552DA47" w14:textId="77777777" w:rsidR="00FD0FAE" w:rsidRDefault="00FD0FAE" w:rsidP="003C19FE"/>
    <w:p w14:paraId="6552DA48" w14:textId="77777777" w:rsidR="003C19FE" w:rsidRDefault="003C19FE" w:rsidP="003C19FE">
      <w:r w:rsidRPr="003C19FE">
        <w:t>uit te voeren voor een bedrag, de omzetbelasting daarin niet inbegrepen, van:</w:t>
      </w:r>
    </w:p>
    <w:p w14:paraId="6552DA49" w14:textId="77777777" w:rsidR="00367491" w:rsidRPr="003C19FE" w:rsidRDefault="00367491" w:rsidP="003C19FE"/>
    <w:p w14:paraId="6552DA4A" w14:textId="77777777" w:rsidR="003C19FE" w:rsidRDefault="003C19FE" w:rsidP="003C19FE">
      <w:r w:rsidRPr="003C19FE">
        <w:t>__________________________________________ euro (bedrag in cijfers)</w:t>
      </w:r>
    </w:p>
    <w:p w14:paraId="6552DA4B" w14:textId="77777777" w:rsidR="00367491" w:rsidRPr="003C19FE" w:rsidRDefault="00367491" w:rsidP="003C19FE"/>
    <w:p w14:paraId="6552DA4C" w14:textId="77777777" w:rsidR="00367491" w:rsidRPr="003C19FE" w:rsidRDefault="003C19FE" w:rsidP="003C19FE">
      <w:r w:rsidRPr="003C19FE">
        <w:t>__________________________________________ euro (bedrag in letters).</w:t>
      </w:r>
    </w:p>
    <w:p w14:paraId="6552DA4D" w14:textId="77777777" w:rsidR="00BE1DBE" w:rsidRDefault="00BE1DBE" w:rsidP="003C19FE"/>
    <w:p w14:paraId="6552DA4E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6552DA4F" w14:textId="77777777" w:rsidR="00367491" w:rsidRPr="003C19FE" w:rsidRDefault="00367491" w:rsidP="003C19FE"/>
    <w:p w14:paraId="6552DA50" w14:textId="77777777" w:rsidR="003C19FE" w:rsidRDefault="003C19FE" w:rsidP="003C19FE">
      <w:r w:rsidRPr="003C19FE">
        <w:t>__________________________________________ euro (bedrag in cijfers)</w:t>
      </w:r>
    </w:p>
    <w:p w14:paraId="6552DA51" w14:textId="77777777" w:rsidR="00367491" w:rsidRPr="003C19FE" w:rsidRDefault="00367491" w:rsidP="003C19FE"/>
    <w:p w14:paraId="6552DA52" w14:textId="77777777" w:rsidR="003C19FE" w:rsidRPr="003C19FE" w:rsidRDefault="003C19FE" w:rsidP="003C19FE">
      <w:r w:rsidRPr="003C19FE">
        <w:t>__________________________________________ euro (bedrag in letters).</w:t>
      </w:r>
    </w:p>
    <w:p w14:paraId="6552DA53" w14:textId="77777777" w:rsidR="00FD0FAE" w:rsidRDefault="00FD0FAE" w:rsidP="003C19FE"/>
    <w:p w14:paraId="6552DA54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552DA55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6552DA56" w14:textId="77777777" w:rsidR="00FD0FAE" w:rsidRDefault="00FD0FAE" w:rsidP="003C19FE"/>
    <w:p w14:paraId="6552DA57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6552DA58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6552DA59" w14:textId="77777777" w:rsidR="00FD0FAE" w:rsidRDefault="00FD0FAE" w:rsidP="003C19FE"/>
    <w:p w14:paraId="6552DA5A" w14:textId="77777777" w:rsidR="00367491" w:rsidRDefault="00367491" w:rsidP="003C19FE"/>
    <w:p w14:paraId="6552DA5B" w14:textId="77777777" w:rsidR="00367491" w:rsidRDefault="00367491" w:rsidP="003C19FE"/>
    <w:p w14:paraId="6552DA5C" w14:textId="77777777" w:rsidR="00367491" w:rsidRDefault="00367491" w:rsidP="003C19FE"/>
    <w:p w14:paraId="6552DA5D" w14:textId="77777777" w:rsidR="00367491" w:rsidRDefault="00367491" w:rsidP="003C19FE"/>
    <w:p w14:paraId="6552DA5E" w14:textId="77777777" w:rsidR="00367491" w:rsidRDefault="00367491" w:rsidP="003C19FE"/>
    <w:p w14:paraId="6552DA5F" w14:textId="77777777" w:rsidR="00367491" w:rsidRDefault="00367491" w:rsidP="003C19FE"/>
    <w:p w14:paraId="6552DA60" w14:textId="77777777" w:rsidR="00367491" w:rsidRDefault="00367491" w:rsidP="003C19FE"/>
    <w:p w14:paraId="6552DA61" w14:textId="77777777" w:rsidR="00367491" w:rsidRDefault="00367491" w:rsidP="003C19FE"/>
    <w:p w14:paraId="6552DA62" w14:textId="77777777" w:rsidR="00367491" w:rsidRDefault="00367491" w:rsidP="003C19FE"/>
    <w:p w14:paraId="6552DA63" w14:textId="77777777" w:rsidR="00367491" w:rsidRDefault="00367491" w:rsidP="003C19FE"/>
    <w:p w14:paraId="6552DA64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6552DA65" w14:textId="77777777" w:rsidR="00220940" w:rsidRDefault="00220940" w:rsidP="003C19FE"/>
    <w:p w14:paraId="6552DA66" w14:textId="77777777" w:rsidR="003C19FE" w:rsidRPr="003C19FE" w:rsidRDefault="003C19FE" w:rsidP="003C19FE">
      <w:r w:rsidRPr="003C19FE">
        <w:t>De inschrijver(s)</w:t>
      </w:r>
    </w:p>
    <w:p w14:paraId="6552DA67" w14:textId="77777777" w:rsidR="00367491" w:rsidRDefault="00367491" w:rsidP="003C19FE"/>
    <w:p w14:paraId="6552DA68" w14:textId="77777777" w:rsidR="00FD0FAE" w:rsidRDefault="003C19FE" w:rsidP="003C19FE">
      <w:r w:rsidRPr="003C19FE">
        <w:t>a. ___________________________________ (naam)</w:t>
      </w:r>
    </w:p>
    <w:p w14:paraId="6552DA69" w14:textId="77777777" w:rsidR="00367491" w:rsidRDefault="00367491" w:rsidP="003C19FE"/>
    <w:p w14:paraId="6552DA6A" w14:textId="77777777" w:rsidR="003C19FE" w:rsidRDefault="003C19FE" w:rsidP="003C19FE">
      <w:r w:rsidRPr="003C19FE">
        <w:t xml:space="preserve"> ___________________________________ (functie)</w:t>
      </w:r>
    </w:p>
    <w:p w14:paraId="6552DA6B" w14:textId="77777777" w:rsidR="006B77D2" w:rsidRDefault="006B77D2" w:rsidP="006B77D2">
      <w:pPr>
        <w:jc w:val="right"/>
      </w:pPr>
    </w:p>
    <w:p w14:paraId="6552DA6C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552DA6D" w14:textId="77777777" w:rsidR="00FD0FAE" w:rsidRDefault="00FD0FAE" w:rsidP="003C19FE"/>
    <w:p w14:paraId="6552DA6E" w14:textId="77777777" w:rsidR="006B77D2" w:rsidRDefault="006B77D2" w:rsidP="003C19FE"/>
    <w:p w14:paraId="6552DA6F" w14:textId="77777777" w:rsidR="00FD0FAE" w:rsidRDefault="003C19FE" w:rsidP="003C19FE">
      <w:r w:rsidRPr="003C19FE">
        <w:t xml:space="preserve">b. ___________________________________ (naam) </w:t>
      </w:r>
    </w:p>
    <w:p w14:paraId="6552DA70" w14:textId="77777777" w:rsidR="00367491" w:rsidRDefault="00367491" w:rsidP="003C19FE"/>
    <w:p w14:paraId="6552DA71" w14:textId="77777777" w:rsidR="003C19FE" w:rsidRPr="003C19FE" w:rsidRDefault="003C19FE" w:rsidP="003C19FE">
      <w:r w:rsidRPr="003C19FE">
        <w:t>___________________________________ (functie)</w:t>
      </w:r>
    </w:p>
    <w:p w14:paraId="6552DA72" w14:textId="77777777" w:rsidR="006B77D2" w:rsidRDefault="006B77D2" w:rsidP="006B77D2">
      <w:pPr>
        <w:jc w:val="right"/>
      </w:pPr>
    </w:p>
    <w:p w14:paraId="6552DA73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552DA74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2DA77" w14:textId="77777777"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14:paraId="6552DA78" w14:textId="77777777"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DA75" w14:textId="77777777"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14:paraId="6552DA76" w14:textId="77777777"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DA79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6552DA7A" w14:textId="79243A9B" w:rsidR="00220940" w:rsidRPr="00220940" w:rsidRDefault="00A86DE4">
    <w:pPr>
      <w:pStyle w:val="Koptekst"/>
      <w:rPr>
        <w:sz w:val="18"/>
        <w:szCs w:val="18"/>
      </w:rPr>
    </w:pPr>
    <w:r w:rsidRPr="004246B8">
      <w:rPr>
        <w:sz w:val="18"/>
        <w:szCs w:val="18"/>
      </w:rPr>
      <w:t>AI 20</w:t>
    </w:r>
    <w:r w:rsidR="00B264D1" w:rsidRPr="004246B8">
      <w:rPr>
        <w:sz w:val="18"/>
        <w:szCs w:val="18"/>
      </w:rPr>
      <w:t>21</w:t>
    </w:r>
    <w:r w:rsidRPr="004246B8">
      <w:rPr>
        <w:sz w:val="18"/>
        <w:szCs w:val="18"/>
      </w:rPr>
      <w:t>-0</w:t>
    </w:r>
    <w:r w:rsidR="004246B8" w:rsidRPr="004246B8">
      <w:rPr>
        <w:sz w:val="18"/>
        <w:szCs w:val="18"/>
      </w:rPr>
      <w:t>175</w:t>
    </w:r>
    <w:r w:rsidR="00B264D1" w:rsidRPr="004246B8">
      <w:rPr>
        <w:sz w:val="18"/>
        <w:szCs w:val="18"/>
      </w:rPr>
      <w:t xml:space="preserve"> Levering</w:t>
    </w:r>
    <w:r w:rsidR="00B264D1">
      <w:rPr>
        <w:sz w:val="18"/>
        <w:szCs w:val="18"/>
      </w:rPr>
      <w:t xml:space="preserve"> niet Puccini materialen OVL en LSD</w:t>
    </w:r>
  </w:p>
  <w:p w14:paraId="6552DA7B" w14:textId="77777777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6552DA7C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6B8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264D1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2DA35"/>
  <w15:docId w15:val="{B0A14BD1-787D-4BD8-BE76-10554480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2</TotalTime>
  <Pages>2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Agnes van Heukelom</cp:lastModifiedBy>
  <cp:revision>3</cp:revision>
  <dcterms:created xsi:type="dcterms:W3CDTF">2018-08-07T11:22:00Z</dcterms:created>
  <dcterms:modified xsi:type="dcterms:W3CDTF">2021-08-05T14:02:00Z</dcterms:modified>
</cp:coreProperties>
</file>